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552"/>
        <w:gridCol w:w="3552"/>
        <w:gridCol w:w="3552"/>
      </w:tblGrid>
      <w:tr w:rsidR="00455CF2" w14:paraId="6DE608A1" w14:textId="77777777">
        <w:trPr>
          <w:cantSplit/>
          <w:jc w:val="center"/>
        </w:trPr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8852DBD" w14:textId="77777777" w:rsidR="00455CF2" w:rsidRDefault="00000000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2753D419" wp14:editId="55FC938E">
                  <wp:extent cx="1874519" cy="70030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OBIERNO_CHIHUAHUA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700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8389F47" w14:textId="77777777" w:rsidR="00455CF2" w:rsidRDefault="00000000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55B58B92" wp14:editId="30B849D7">
                  <wp:extent cx="1463040" cy="841337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IC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841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F4324C3" w14:textId="77777777" w:rsidR="00455CF2" w:rsidRDefault="00000000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28F582DE" wp14:editId="6DAA363E">
                  <wp:extent cx="1874519" cy="1142686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FECI_2026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1142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E606BE" w14:textId="77777777" w:rsidR="00455CF2" w:rsidRPr="00AC7379" w:rsidRDefault="00000000">
      <w:pPr>
        <w:spacing w:before="40" w:after="0"/>
        <w:jc w:val="center"/>
        <w:rPr>
          <w:lang w:val="es-MX"/>
        </w:rPr>
      </w:pPr>
      <w:r w:rsidRPr="00AC7379">
        <w:rPr>
          <w:b/>
          <w:color w:val="A50F78"/>
          <w:sz w:val="18"/>
          <w:lang w:val="es-MX"/>
        </w:rPr>
        <w:t>FECI-2026 · FORMATO 4</w:t>
      </w:r>
    </w:p>
    <w:p w14:paraId="0F9D836A" w14:textId="77777777" w:rsidR="00455CF2" w:rsidRPr="00AC7379" w:rsidRDefault="00000000">
      <w:pPr>
        <w:spacing w:after="20"/>
        <w:jc w:val="center"/>
        <w:rPr>
          <w:lang w:val="es-MX"/>
        </w:rPr>
      </w:pPr>
      <w:r w:rsidRPr="00AC7379">
        <w:rPr>
          <w:b/>
          <w:color w:val="6A1B9A"/>
          <w:sz w:val="30"/>
          <w:lang w:val="es-MX"/>
        </w:rPr>
        <w:t>Personas Participantes (Participantes Humanos)</w:t>
      </w:r>
    </w:p>
    <w:p w14:paraId="28C72B90" w14:textId="77777777" w:rsidR="00455CF2" w:rsidRPr="00AC7379" w:rsidRDefault="00000000">
      <w:pPr>
        <w:spacing w:after="80"/>
        <w:jc w:val="center"/>
        <w:rPr>
          <w:lang w:val="es-MX"/>
        </w:rPr>
      </w:pPr>
      <w:r w:rsidRPr="00AC7379">
        <w:rPr>
          <w:i/>
          <w:color w:val="4B5563"/>
          <w:sz w:val="17"/>
          <w:lang w:val="es-MX"/>
        </w:rPr>
        <w:t>Revisión previa para encuestas, entrevistas, pruebas, observaciones, intervenciones u otras actividades que involucren personas.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56"/>
      </w:tblGrid>
      <w:tr w:rsidR="00455CF2" w:rsidRPr="00AC7379" w14:paraId="33370ED0" w14:textId="77777777">
        <w:trPr>
          <w:cantSplit/>
          <w:jc w:val="center"/>
        </w:trPr>
        <w:tc>
          <w:tcPr>
            <w:tcW w:w="10656" w:type="dxa"/>
            <w:tcBorders>
              <w:top w:val="single" w:sz="5" w:space="0" w:color="D9C6EA"/>
              <w:left w:val="single" w:sz="5" w:space="0" w:color="D9C6EA"/>
              <w:bottom w:val="single" w:sz="5" w:space="0" w:color="D9C6EA"/>
              <w:right w:val="single" w:sz="5" w:space="0" w:color="D9C6EA"/>
            </w:tcBorders>
            <w:shd w:val="clear" w:color="auto" w:fill="F3EC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5475A91" w14:textId="77777777" w:rsidR="00AC7379" w:rsidRPr="00AC7379" w:rsidRDefault="00AC7379" w:rsidP="00AC7379">
            <w:pPr>
              <w:spacing w:line="276" w:lineRule="auto"/>
              <w:rPr>
                <w:sz w:val="17"/>
                <w:lang w:val="es-MX"/>
              </w:rPr>
            </w:pPr>
            <w:r w:rsidRPr="00AC7379">
              <w:rPr>
                <w:sz w:val="17"/>
                <w:lang w:val="es-MX"/>
              </w:rPr>
              <w:t>Instrucciones de llenado y entrega</w:t>
            </w:r>
          </w:p>
          <w:p w14:paraId="5D6A3D5F" w14:textId="77777777" w:rsidR="00AC7379" w:rsidRPr="00AC7379" w:rsidRDefault="00AC7379" w:rsidP="00AC7379">
            <w:pPr>
              <w:spacing w:line="276" w:lineRule="auto"/>
              <w:rPr>
                <w:sz w:val="17"/>
                <w:lang w:val="es-MX"/>
              </w:rPr>
            </w:pPr>
            <w:r w:rsidRPr="00AC7379">
              <w:rPr>
                <w:sz w:val="17"/>
                <w:lang w:val="es-MX"/>
              </w:rPr>
              <w:t>Este formato es requerido para toda investigación que involucre participantes humanos y no se realice en un Instituto de Investigación. Si el trabajo se realiza en un Instituto de Investigación, utilice el Formato 1C para documentar la revisión y aprobación previa.</w:t>
            </w:r>
          </w:p>
          <w:p w14:paraId="4FC15767" w14:textId="77777777" w:rsidR="00AC7379" w:rsidRPr="00AC7379" w:rsidRDefault="00AC7379" w:rsidP="00AC7379">
            <w:pPr>
              <w:pStyle w:val="Prrafodelista"/>
              <w:numPr>
                <w:ilvl w:val="0"/>
                <w:numId w:val="10"/>
              </w:numPr>
              <w:spacing w:after="0" w:line="276" w:lineRule="auto"/>
              <w:ind w:left="454"/>
              <w:rPr>
                <w:sz w:val="17"/>
                <w:lang w:val="es-MX"/>
              </w:rPr>
            </w:pPr>
            <w:r w:rsidRPr="00AC7379">
              <w:rPr>
                <w:sz w:val="17"/>
                <w:lang w:val="es-MX"/>
              </w:rPr>
              <w:t>Responsable del llenado: el estudiante debe completar este formato en colaboración con su Asesor(a) o Científico(a) Calificado(a).</w:t>
            </w:r>
          </w:p>
          <w:p w14:paraId="4742E7DA" w14:textId="77777777" w:rsidR="00AC7379" w:rsidRPr="00AC7379" w:rsidRDefault="00AC7379" w:rsidP="00AC7379">
            <w:pPr>
              <w:pStyle w:val="Prrafodelista"/>
              <w:numPr>
                <w:ilvl w:val="0"/>
                <w:numId w:val="10"/>
              </w:numPr>
              <w:spacing w:after="0" w:line="276" w:lineRule="auto"/>
              <w:ind w:left="454"/>
              <w:rPr>
                <w:sz w:val="17"/>
                <w:lang w:val="es-MX"/>
              </w:rPr>
            </w:pPr>
            <w:r w:rsidRPr="00AC7379">
              <w:rPr>
                <w:sz w:val="17"/>
                <w:lang w:val="es-MX"/>
              </w:rPr>
              <w:t>Aprobación previa: la aprobación del Comité de Revisión Científica (CRC) es obligatoria antes de comenzar el reclutamiento de participantes o la recolección de datos.</w:t>
            </w:r>
          </w:p>
          <w:p w14:paraId="6CC58370" w14:textId="77777777" w:rsidR="00AC7379" w:rsidRPr="00AC7379" w:rsidRDefault="00AC7379" w:rsidP="00AC7379">
            <w:pPr>
              <w:pStyle w:val="Prrafodelista"/>
              <w:numPr>
                <w:ilvl w:val="0"/>
                <w:numId w:val="10"/>
              </w:numPr>
              <w:spacing w:after="0" w:line="276" w:lineRule="auto"/>
              <w:ind w:left="454"/>
              <w:rPr>
                <w:sz w:val="17"/>
                <w:lang w:val="es-MX"/>
              </w:rPr>
            </w:pPr>
            <w:r w:rsidRPr="00AC7379">
              <w:rPr>
                <w:sz w:val="17"/>
                <w:lang w:val="es-MX"/>
              </w:rPr>
              <w:t>Firma: se aceptan firmas autógrafas (impresa, firmada y escaneada) o firmas digitales/electrónicas pegadas en el espacio correspondiente.</w:t>
            </w:r>
          </w:p>
          <w:p w14:paraId="70505971" w14:textId="77777777" w:rsidR="00AC7379" w:rsidRPr="00AC7379" w:rsidRDefault="00AC7379" w:rsidP="00AC7379">
            <w:pPr>
              <w:pStyle w:val="Prrafodelista"/>
              <w:numPr>
                <w:ilvl w:val="0"/>
                <w:numId w:val="10"/>
              </w:numPr>
              <w:spacing w:after="0" w:line="276" w:lineRule="auto"/>
              <w:ind w:left="454"/>
              <w:rPr>
                <w:sz w:val="17"/>
                <w:lang w:val="es-MX"/>
              </w:rPr>
            </w:pPr>
            <w:r w:rsidRPr="00AC7379">
              <w:rPr>
                <w:sz w:val="17"/>
                <w:lang w:val="es-MX"/>
              </w:rPr>
              <w:t>Formato: una vez completado, convierta el archivo a formato PDF.</w:t>
            </w:r>
          </w:p>
          <w:p w14:paraId="55844AB2" w14:textId="77777777" w:rsidR="00AC7379" w:rsidRPr="00AC7379" w:rsidRDefault="00AC7379" w:rsidP="00AC7379">
            <w:pPr>
              <w:pStyle w:val="Prrafodelista"/>
              <w:numPr>
                <w:ilvl w:val="0"/>
                <w:numId w:val="10"/>
              </w:numPr>
              <w:spacing w:after="0" w:line="276" w:lineRule="auto"/>
              <w:ind w:left="454"/>
              <w:rPr>
                <w:sz w:val="17"/>
                <w:lang w:val="es-MX"/>
              </w:rPr>
            </w:pPr>
            <w:r w:rsidRPr="00AC7379">
              <w:rPr>
                <w:sz w:val="17"/>
                <w:lang w:val="es-MX"/>
              </w:rPr>
              <w:t>Entrega: suba el archivo PDF a la plataforma oficial del evento.</w:t>
            </w:r>
          </w:p>
          <w:p w14:paraId="7BDEF3AC" w14:textId="4B13B4DC" w:rsidR="00455CF2" w:rsidRPr="00CE3C14" w:rsidRDefault="00AC7379">
            <w:pPr>
              <w:spacing w:after="0"/>
              <w:rPr>
                <w:b/>
                <w:bCs/>
                <w:sz w:val="17"/>
                <w:lang w:val="es-MX"/>
              </w:rPr>
            </w:pPr>
            <w:r w:rsidRPr="00CE3C14">
              <w:rPr>
                <w:b/>
                <w:bCs/>
                <w:sz w:val="17"/>
                <w:lang w:val="es-MX"/>
              </w:rPr>
              <w:t>Borrar estas instrucciones antes de convertir a PDF.</w:t>
            </w:r>
          </w:p>
        </w:tc>
      </w:tr>
    </w:tbl>
    <w:p w14:paraId="624008D1" w14:textId="77777777" w:rsidR="00455CF2" w:rsidRDefault="00455CF2">
      <w:pPr>
        <w:spacing w:after="0"/>
        <w:rPr>
          <w:lang w:val="es-MX"/>
        </w:rPr>
      </w:pPr>
    </w:p>
    <w:p w14:paraId="3EBBEA00" w14:textId="77777777" w:rsidR="009F4665" w:rsidRPr="00F4340A" w:rsidRDefault="009F4665" w:rsidP="009F4665">
      <w:pPr>
        <w:spacing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>Requerida para todas las investigaciones que involucren participantes humanos y no se realicen en un Instituto de Investigación. Si se realiza en un Instituto de Investigación, utilice el Formato 1C para documentar la revisión y aprobación previa.</w:t>
      </w:r>
    </w:p>
    <w:p w14:paraId="5D0EDF1E" w14:textId="67DB2E00" w:rsidR="009F4665" w:rsidRPr="009F4665" w:rsidRDefault="009F4665" w:rsidP="009F4665">
      <w:pPr>
        <w:spacing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>(Aprobación del CRC necesaria previa al reclutamiento de participantes humanos y recolección de sus datos).</w:t>
      </w:r>
      <w:r w:rsidRPr="00F4340A">
        <w:rPr>
          <w:rFonts w:cs="Arial"/>
          <w:sz w:val="20"/>
          <w:szCs w:val="20"/>
          <w:lang w:val="es-ES"/>
        </w:rPr>
        <w:tab/>
      </w:r>
    </w:p>
    <w:p w14:paraId="70464E49" w14:textId="77777777" w:rsidR="009F4665" w:rsidRPr="00AC7379" w:rsidRDefault="009F4665">
      <w:pPr>
        <w:spacing w:after="0"/>
        <w:rPr>
          <w:lang w:val="es-MX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5256"/>
        <w:gridCol w:w="5256"/>
      </w:tblGrid>
      <w:tr w:rsidR="007A3B3C" w:rsidRPr="007A3B3C" w14:paraId="0ECD8A54" w14:textId="77777777" w:rsidTr="00BA0498">
        <w:trPr>
          <w:cantSplit/>
          <w:jc w:val="center"/>
        </w:trPr>
        <w:tc>
          <w:tcPr>
            <w:tcW w:w="10512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A10AB98" w14:textId="662AE492" w:rsidR="007A3B3C" w:rsidRPr="007A3B3C" w:rsidRDefault="007A3B3C">
            <w:pPr>
              <w:spacing w:after="0"/>
              <w:rPr>
                <w:lang w:val="es-MX"/>
              </w:rPr>
            </w:pPr>
            <w:r w:rsidRPr="007A3B3C">
              <w:rPr>
                <w:b/>
                <w:lang w:val="es-MX"/>
              </w:rPr>
              <w:t>Nombre del proyecto:</w:t>
            </w:r>
          </w:p>
          <w:p w14:paraId="6F0786DC" w14:textId="1E7489FC" w:rsidR="007A3B3C" w:rsidRPr="007A3B3C" w:rsidRDefault="007A3B3C">
            <w:pPr>
              <w:spacing w:after="0"/>
              <w:rPr>
                <w:lang w:val="es-MX"/>
              </w:rPr>
            </w:pPr>
          </w:p>
        </w:tc>
      </w:tr>
      <w:tr w:rsidR="00455CF2" w14:paraId="6EC23F25" w14:textId="77777777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C32BF09" w14:textId="77777777" w:rsidR="00455CF2" w:rsidRDefault="007A3B3C">
            <w:pPr>
              <w:spacing w:after="0"/>
              <w:rPr>
                <w:b/>
              </w:rPr>
            </w:pPr>
            <w:proofErr w:type="spellStart"/>
            <w:r>
              <w:rPr>
                <w:b/>
              </w:rPr>
              <w:t>Categoría</w:t>
            </w:r>
            <w:proofErr w:type="spellEnd"/>
            <w:r>
              <w:rPr>
                <w:b/>
              </w:rPr>
              <w:t>:</w:t>
            </w:r>
          </w:p>
          <w:p w14:paraId="7E407B46" w14:textId="07962886" w:rsidR="007A3B3C" w:rsidRDefault="007A3B3C">
            <w:pPr>
              <w:spacing w:after="0"/>
            </w:pP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AC62691" w14:textId="77777777" w:rsidR="00455CF2" w:rsidRDefault="00000000">
            <w:pPr>
              <w:spacing w:after="0"/>
            </w:pPr>
            <w:r>
              <w:rPr>
                <w:b/>
              </w:rPr>
              <w:t>Nivel:  □ Media Superior   □ Superior</w:t>
            </w:r>
            <w:r>
              <w:t xml:space="preserve"> ________________________________________</w:t>
            </w:r>
          </w:p>
        </w:tc>
      </w:tr>
      <w:tr w:rsidR="00455CF2" w14:paraId="2B0E2837" w14:textId="77777777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8FA71F6" w14:textId="77777777" w:rsidR="00455CF2" w:rsidRDefault="00000000">
            <w:pPr>
              <w:spacing w:after="0"/>
              <w:rPr>
                <w:b/>
                <w:lang w:val="es-MX"/>
              </w:rPr>
            </w:pPr>
            <w:r w:rsidRPr="00AC7379">
              <w:rPr>
                <w:b/>
                <w:lang w:val="es-MX"/>
              </w:rPr>
              <w:t>Nombre</w:t>
            </w:r>
            <w:r w:rsidR="007A3B3C">
              <w:rPr>
                <w:b/>
                <w:lang w:val="es-MX"/>
              </w:rPr>
              <w:t xml:space="preserve"> de líder del proyecto:</w:t>
            </w:r>
          </w:p>
          <w:p w14:paraId="2CFD70AB" w14:textId="3F37003E" w:rsidR="007A3B3C" w:rsidRPr="00AC7379" w:rsidRDefault="007A3B3C">
            <w:pPr>
              <w:spacing w:after="0"/>
              <w:rPr>
                <w:lang w:val="es-MX"/>
              </w:rPr>
            </w:pP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1D81E46" w14:textId="6DCC57A4" w:rsidR="00455CF2" w:rsidRDefault="007A3B3C">
            <w:pPr>
              <w:spacing w:after="0"/>
            </w:pPr>
            <w:r>
              <w:rPr>
                <w:b/>
              </w:rPr>
              <w:t xml:space="preserve">Segundo </w:t>
            </w:r>
            <w:proofErr w:type="spellStart"/>
            <w:r>
              <w:rPr>
                <w:b/>
              </w:rPr>
              <w:t>Estudiante</w:t>
            </w:r>
            <w:proofErr w:type="spellEnd"/>
            <w:r w:rsidR="00000000">
              <w:rPr>
                <w:b/>
              </w:rPr>
              <w:t>:</w:t>
            </w:r>
            <w:r w:rsidR="00000000">
              <w:t xml:space="preserve"> ________________________________________</w:t>
            </w:r>
          </w:p>
        </w:tc>
      </w:tr>
      <w:tr w:rsidR="00455CF2" w14:paraId="6A6D4CF8" w14:textId="77777777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9299614" w14:textId="1C5CEFC1" w:rsidR="00455CF2" w:rsidRDefault="007A3B3C">
            <w:pPr>
              <w:spacing w:after="0"/>
            </w:pPr>
            <w:proofErr w:type="spellStart"/>
            <w:r>
              <w:rPr>
                <w:b/>
              </w:rPr>
              <w:t>Tercer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estudiante</w:t>
            </w:r>
            <w:proofErr w:type="spellEnd"/>
            <w:r>
              <w:rPr>
                <w:b/>
              </w:rPr>
              <w:t>:</w:t>
            </w:r>
            <w:r w:rsidR="00000000">
              <w:t xml:space="preserve"> ________________________________________</w:t>
            </w: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4795868" w14:textId="0B3E78D4" w:rsidR="004B2BDA" w:rsidRDefault="007A3B3C" w:rsidP="002F10A4">
            <w:pPr>
              <w:spacing w:after="0" w:line="276" w:lineRule="auto"/>
              <w:rPr>
                <w:b/>
              </w:rPr>
            </w:pPr>
            <w:proofErr w:type="spellStart"/>
            <w:r>
              <w:rPr>
                <w:b/>
              </w:rPr>
              <w:t>Asesor</w:t>
            </w:r>
            <w:proofErr w:type="spellEnd"/>
            <w:r>
              <w:rPr>
                <w:b/>
              </w:rPr>
              <w:t xml:space="preserve"> (</w:t>
            </w:r>
            <w:r w:rsidR="004B2BDA">
              <w:rPr>
                <w:b/>
              </w:rPr>
              <w:t>a</w:t>
            </w:r>
            <w:r w:rsidR="001014F8">
              <w:rPr>
                <w:b/>
              </w:rPr>
              <w:t>):</w:t>
            </w:r>
          </w:p>
          <w:p w14:paraId="00AC54F4" w14:textId="6B0CC40C" w:rsidR="001014F8" w:rsidRDefault="001014F8" w:rsidP="002F10A4">
            <w:pPr>
              <w:spacing w:after="0" w:line="276" w:lineRule="auto"/>
            </w:pPr>
            <w:proofErr w:type="spellStart"/>
            <w:r>
              <w:t>Teléfono</w:t>
            </w:r>
            <w:proofErr w:type="spellEnd"/>
            <w:r>
              <w:t>:</w:t>
            </w:r>
          </w:p>
          <w:p w14:paraId="2B6F5DC6" w14:textId="50B424C1" w:rsidR="00455CF2" w:rsidRDefault="001014F8" w:rsidP="002F10A4">
            <w:pPr>
              <w:spacing w:after="0" w:line="276" w:lineRule="auto"/>
            </w:pPr>
            <w:r>
              <w:t>Correo:</w:t>
            </w:r>
          </w:p>
        </w:tc>
      </w:tr>
    </w:tbl>
    <w:p w14:paraId="7E2EB057" w14:textId="77777777" w:rsidR="00455CF2" w:rsidRDefault="00455CF2">
      <w:pPr>
        <w:spacing w:after="0"/>
      </w:pPr>
    </w:p>
    <w:p w14:paraId="602FE92C" w14:textId="505BBA17" w:rsidR="00455CF2" w:rsidRPr="00C54F61" w:rsidRDefault="00000000">
      <w:pPr>
        <w:pStyle w:val="Ttulo1"/>
        <w:spacing w:before="100" w:after="40"/>
        <w:rPr>
          <w:lang w:val="es-MX"/>
        </w:rPr>
      </w:pPr>
      <w:r w:rsidRPr="00C54F61">
        <w:rPr>
          <w:lang w:val="es-MX"/>
        </w:rPr>
        <w:t xml:space="preserve">1. </w:t>
      </w:r>
      <w:r w:rsidR="00C54F61" w:rsidRPr="00C54F61">
        <w:rPr>
          <w:lang w:val="es-MX"/>
        </w:rPr>
        <w:t>Debe completarse por el Estudiante(s) en colaboración con el (la) Asesor(a) o Científico(a) Calificado</w:t>
      </w:r>
      <w:r w:rsidR="00C54F61">
        <w:rPr>
          <w:lang w:val="es-MX"/>
        </w:rPr>
        <w:t>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56"/>
      </w:tblGrid>
      <w:tr w:rsidR="00455CF2" w:rsidRPr="00C54F61" w14:paraId="6F0E207D" w14:textId="77777777">
        <w:trPr>
          <w:cantSplit/>
          <w:jc w:val="center"/>
        </w:trPr>
        <w:tc>
          <w:tcPr>
            <w:tcW w:w="106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7748EFB0" w14:textId="600853DD" w:rsidR="00455CF2" w:rsidRDefault="00DC6BB7">
            <w:pPr>
              <w:spacing w:after="0"/>
              <w:rPr>
                <w:lang w:val="es-MX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He presentado mi Formato de proyectos de Ciencias/Ingenierías que aborda TODAS las áreas indicadas en la Sección de Participantes Humanos de las Instrucciones del Formato de proyectos de Ciencias/Ingenierías.</w:t>
            </w:r>
          </w:p>
          <w:p w14:paraId="32470A8D" w14:textId="77777777" w:rsidR="00011920" w:rsidRDefault="00011920">
            <w:pPr>
              <w:spacing w:after="0"/>
              <w:rPr>
                <w:lang w:val="es-MX"/>
              </w:rPr>
            </w:pPr>
          </w:p>
          <w:p w14:paraId="1F573161" w14:textId="356B4218" w:rsidR="00DB1B83" w:rsidRPr="00C54F61" w:rsidRDefault="008F483A" w:rsidP="008F483A">
            <w:pPr>
              <w:spacing w:after="0"/>
              <w:jc w:val="center"/>
              <w:rPr>
                <w:lang w:val="es-MX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 xml:space="preserve"> Sí [ ] No [ ]</w:t>
            </w:r>
          </w:p>
        </w:tc>
      </w:tr>
      <w:tr w:rsidR="008F483A" w:rsidRPr="00C54F61" w14:paraId="21947014" w14:textId="77777777">
        <w:trPr>
          <w:cantSplit/>
          <w:jc w:val="center"/>
        </w:trPr>
        <w:tc>
          <w:tcPr>
            <w:tcW w:w="106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6677BF69" w14:textId="4E76ECE6" w:rsidR="008F483A" w:rsidRDefault="00DD0C27">
            <w:pPr>
              <w:spacing w:after="0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He adjuntado cualquier encuesta o cuestionario que usaré en mi proyecto u otros documentos proporcionados a participantes humanos.</w:t>
            </w:r>
          </w:p>
          <w:p w14:paraId="3CE7BEED" w14:textId="6EF5FCF5" w:rsidR="008F483A" w:rsidRPr="00F4340A" w:rsidRDefault="00DD0C27" w:rsidP="00DD0C27">
            <w:pPr>
              <w:spacing w:after="0"/>
              <w:jc w:val="center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Sí [ ] No [ ]</w:t>
            </w:r>
          </w:p>
        </w:tc>
      </w:tr>
      <w:tr w:rsidR="000A4925" w:rsidRPr="00C54F61" w14:paraId="27B2A896" w14:textId="77777777">
        <w:trPr>
          <w:cantSplit/>
          <w:jc w:val="center"/>
        </w:trPr>
        <w:tc>
          <w:tcPr>
            <w:tcW w:w="106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55179432" w14:textId="77777777" w:rsidR="000A4925" w:rsidRDefault="000A4925" w:rsidP="000A4925">
            <w:pPr>
              <w:spacing w:after="0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Cualquier instrumento publicado fue/fueron legalmente obtenidos</w:t>
            </w:r>
          </w:p>
          <w:p w14:paraId="120286EB" w14:textId="77777777" w:rsidR="000A4925" w:rsidRDefault="000A4925" w:rsidP="000A4925">
            <w:pPr>
              <w:spacing w:after="0"/>
              <w:rPr>
                <w:rFonts w:cs="Arial"/>
                <w:sz w:val="20"/>
                <w:szCs w:val="20"/>
                <w:lang w:val="es-ES"/>
              </w:rPr>
            </w:pPr>
          </w:p>
          <w:p w14:paraId="199FEF79" w14:textId="05FE9208" w:rsidR="000A4925" w:rsidRPr="00F4340A" w:rsidRDefault="000A4925" w:rsidP="000A4925">
            <w:pPr>
              <w:spacing w:after="0"/>
              <w:jc w:val="center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Sí [ ] No [ ]</w:t>
            </w:r>
          </w:p>
        </w:tc>
      </w:tr>
      <w:tr w:rsidR="000A4925" w:rsidRPr="00C54F61" w14:paraId="19D292CF" w14:textId="77777777">
        <w:trPr>
          <w:cantSplit/>
          <w:jc w:val="center"/>
        </w:trPr>
        <w:tc>
          <w:tcPr>
            <w:tcW w:w="106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5B6CB312" w14:textId="77777777" w:rsidR="000A4925" w:rsidRDefault="00AD36E5" w:rsidP="000A4925">
            <w:pPr>
              <w:spacing w:after="0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He adjuntado un consentimiento de persona informada que usaría si fuera requerido por el CRC.</w:t>
            </w:r>
          </w:p>
          <w:p w14:paraId="11555F8D" w14:textId="77777777" w:rsidR="00AD36E5" w:rsidRDefault="00AD36E5" w:rsidP="000A4925">
            <w:pPr>
              <w:spacing w:after="0"/>
              <w:rPr>
                <w:rFonts w:cs="Arial"/>
                <w:sz w:val="20"/>
                <w:szCs w:val="20"/>
                <w:lang w:val="es-ES"/>
              </w:rPr>
            </w:pPr>
          </w:p>
          <w:p w14:paraId="0BFA3BBE" w14:textId="0859077A" w:rsidR="00AD36E5" w:rsidRPr="00F4340A" w:rsidRDefault="00AD36E5" w:rsidP="00AD36E5">
            <w:pPr>
              <w:spacing w:after="0"/>
              <w:jc w:val="center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Sí [ ] No [ ]</w:t>
            </w:r>
          </w:p>
        </w:tc>
      </w:tr>
    </w:tbl>
    <w:p w14:paraId="0C015BD7" w14:textId="2AF38433" w:rsidR="00455CF2" w:rsidRDefault="00455CF2">
      <w:pPr>
        <w:pStyle w:val="Ttulo1"/>
        <w:spacing w:before="100" w:after="40"/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56"/>
      </w:tblGrid>
      <w:tr w:rsidR="00455CF2" w:rsidRPr="00876A6C" w14:paraId="021268AF" w14:textId="77777777">
        <w:trPr>
          <w:cantSplit/>
          <w:jc w:val="center"/>
        </w:trPr>
        <w:tc>
          <w:tcPr>
            <w:tcW w:w="106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7771CE24" w14:textId="77777777" w:rsidR="00455CF2" w:rsidRDefault="00876A6C">
            <w:pPr>
              <w:spacing w:after="0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¿Estás trabajando con un(a) Científico(a) Calificado(a)? En caso de responder si, adjunta el Formato 2.</w:t>
            </w:r>
          </w:p>
          <w:p w14:paraId="545A9316" w14:textId="77777777" w:rsidR="00876A6C" w:rsidRDefault="00876A6C">
            <w:pPr>
              <w:spacing w:after="0"/>
              <w:rPr>
                <w:rFonts w:cs="Arial"/>
                <w:sz w:val="20"/>
                <w:szCs w:val="20"/>
                <w:lang w:val="es-ES"/>
              </w:rPr>
            </w:pPr>
          </w:p>
          <w:p w14:paraId="0DE76B77" w14:textId="7C8EF952" w:rsidR="00876A6C" w:rsidRPr="00876A6C" w:rsidRDefault="00876A6C" w:rsidP="00876A6C">
            <w:pPr>
              <w:spacing w:after="0"/>
              <w:jc w:val="center"/>
              <w:rPr>
                <w:lang w:val="es-MX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Sí [ ] No [ ]</w:t>
            </w:r>
          </w:p>
        </w:tc>
      </w:tr>
    </w:tbl>
    <w:p w14:paraId="2ECB811B" w14:textId="77777777" w:rsidR="00C50BA5" w:rsidRDefault="00C50BA5">
      <w:pPr>
        <w:pStyle w:val="Ttulo1"/>
        <w:spacing w:before="100" w:after="40"/>
        <w:rPr>
          <w:lang w:val="es-MX"/>
        </w:rPr>
      </w:pPr>
    </w:p>
    <w:p w14:paraId="2B8BC027" w14:textId="77777777" w:rsidR="00C50BA5" w:rsidRDefault="00C50BA5">
      <w:pPr>
        <w:pStyle w:val="Ttulo1"/>
        <w:spacing w:before="100" w:after="40"/>
        <w:rPr>
          <w:lang w:val="es-MX"/>
        </w:rPr>
      </w:pPr>
    </w:p>
    <w:p w14:paraId="5347D936" w14:textId="77777777" w:rsidR="00C50BA5" w:rsidRDefault="00C50BA5">
      <w:pPr>
        <w:pStyle w:val="Ttulo1"/>
        <w:spacing w:before="100" w:after="40"/>
        <w:rPr>
          <w:lang w:val="es-MX"/>
        </w:rPr>
      </w:pPr>
    </w:p>
    <w:p w14:paraId="2A3745CA" w14:textId="2B576845" w:rsidR="00455CF2" w:rsidRDefault="004D49F5">
      <w:pPr>
        <w:pStyle w:val="Ttulo1"/>
        <w:spacing w:before="100" w:after="40"/>
        <w:rPr>
          <w:lang w:val="es-MX"/>
        </w:rPr>
      </w:pPr>
      <w:r w:rsidRPr="004D49F5">
        <w:rPr>
          <w:lang w:val="es-MX"/>
        </w:rPr>
        <w:t>EN ADELANTE – USO EXCLUSIVO DEL CRC</w:t>
      </w:r>
      <w:r w:rsidR="00FC48AA">
        <w:rPr>
          <w:lang w:val="es-MX"/>
        </w:rPr>
        <w:t xml:space="preserve"> (Comité de revisión científica)</w:t>
      </w:r>
    </w:p>
    <w:p w14:paraId="5DEA6A7C" w14:textId="77777777" w:rsidR="004F7695" w:rsidRPr="00F4340A" w:rsidRDefault="004F7695" w:rsidP="004F7695">
      <w:pPr>
        <w:spacing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>Debe ser completado por el CRC después de revisar el Formato de proyectos de Ciencias/Ingenierías. Todas las preguntas deben ser contestadas para que la aprobación sea válida. (Si no es aprobado, regresar los papeles al estudiante con instrucciones para ser modificado.)</w:t>
      </w:r>
    </w:p>
    <w:p w14:paraId="04D51298" w14:textId="77777777" w:rsidR="004F7695" w:rsidRPr="004F7695" w:rsidRDefault="004F7695" w:rsidP="004F7695">
      <w:pPr>
        <w:rPr>
          <w:lang w:val="es-MX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56"/>
      </w:tblGrid>
      <w:tr w:rsidR="00455CF2" w:rsidRPr="00624EAD" w14:paraId="2680878D" w14:textId="77777777">
        <w:trPr>
          <w:cantSplit/>
          <w:jc w:val="center"/>
        </w:trPr>
        <w:tc>
          <w:tcPr>
            <w:tcW w:w="106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712FA952" w14:textId="2A639EB8" w:rsidR="004E1A8D" w:rsidRDefault="00624EAD">
            <w:pPr>
              <w:spacing w:after="0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Aprobado con la Revisión del Comité Completo (3 firmas requeridas) y las siguientes condiciones: (las 5 deben ser respondidas</w:t>
            </w:r>
            <w:r w:rsidR="004E1A8D">
              <w:rPr>
                <w:rFonts w:cs="Arial"/>
                <w:sz w:val="20"/>
                <w:szCs w:val="20"/>
                <w:lang w:val="es-ES"/>
              </w:rPr>
              <w:t>)</w:t>
            </w:r>
          </w:p>
          <w:p w14:paraId="598016FC" w14:textId="77777777" w:rsidR="004E1A8D" w:rsidRDefault="004E1A8D">
            <w:pPr>
              <w:spacing w:after="0"/>
              <w:rPr>
                <w:rFonts w:cs="Arial"/>
                <w:sz w:val="20"/>
                <w:szCs w:val="20"/>
                <w:lang w:val="es-ES"/>
              </w:rPr>
            </w:pPr>
          </w:p>
          <w:p w14:paraId="582C8F47" w14:textId="77777777" w:rsidR="00A93980" w:rsidRPr="00F4340A" w:rsidRDefault="00A93980" w:rsidP="00A93980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</w:p>
          <w:p w14:paraId="40818A08" w14:textId="77777777" w:rsidR="00A93980" w:rsidRPr="00F4340A" w:rsidRDefault="00A93980" w:rsidP="00A93980">
            <w:pPr>
              <w:pStyle w:val="Prrafodelista"/>
              <w:numPr>
                <w:ilvl w:val="0"/>
                <w:numId w:val="11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 xml:space="preserve">Nivel de Riesgo: </w:t>
            </w:r>
          </w:p>
          <w:p w14:paraId="44993CAF" w14:textId="77777777" w:rsidR="00A93980" w:rsidRPr="00F4340A" w:rsidRDefault="00A93980" w:rsidP="00A93980">
            <w:pPr>
              <w:pStyle w:val="Prrafodelista"/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[ ] Riesgo Mínimo [ ] Más que Riesgo Mínimo</w:t>
            </w:r>
          </w:p>
          <w:p w14:paraId="45B9CF01" w14:textId="77777777" w:rsidR="00A93980" w:rsidRPr="00F4340A" w:rsidRDefault="00A93980" w:rsidP="00A93980">
            <w:pPr>
              <w:pStyle w:val="Prrafodelista"/>
              <w:numPr>
                <w:ilvl w:val="0"/>
                <w:numId w:val="11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 xml:space="preserve">Requiere Científico(a) Calificado(a) (Formato 2 y 3): </w:t>
            </w:r>
          </w:p>
          <w:p w14:paraId="04473382" w14:textId="77777777" w:rsidR="00A93980" w:rsidRPr="00F4340A" w:rsidRDefault="00A93980" w:rsidP="00A93980">
            <w:pPr>
              <w:pStyle w:val="Prrafodelista"/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[ ] Sí [ ] No</w:t>
            </w:r>
          </w:p>
          <w:p w14:paraId="3A8FA30C" w14:textId="77777777" w:rsidR="00A93980" w:rsidRPr="00F4340A" w:rsidRDefault="00A93980" w:rsidP="00A93980">
            <w:pPr>
              <w:pStyle w:val="Prrafodelista"/>
              <w:numPr>
                <w:ilvl w:val="0"/>
                <w:numId w:val="11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 xml:space="preserve">Autorización de menor por escrito: </w:t>
            </w:r>
          </w:p>
          <w:p w14:paraId="336ECC44" w14:textId="77777777" w:rsidR="00A93980" w:rsidRPr="00F4340A" w:rsidRDefault="00A93980" w:rsidP="00A93980">
            <w:pPr>
              <w:pStyle w:val="Prrafodelista"/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[ ] Sí [ ] No [ ] No aplica</w:t>
            </w:r>
          </w:p>
          <w:p w14:paraId="3C9F1C6D" w14:textId="77777777" w:rsidR="00A93980" w:rsidRPr="00F4340A" w:rsidRDefault="00A93980" w:rsidP="00A93980">
            <w:pPr>
              <w:pStyle w:val="Prrafodelista"/>
              <w:numPr>
                <w:ilvl w:val="0"/>
                <w:numId w:val="11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 xml:space="preserve">Permiso de los padres por escrito: </w:t>
            </w:r>
          </w:p>
          <w:p w14:paraId="3F1265A1" w14:textId="77777777" w:rsidR="00A93980" w:rsidRPr="00F4340A" w:rsidRDefault="00A93980" w:rsidP="00A93980">
            <w:pPr>
              <w:pStyle w:val="Prrafodelista"/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[ ] Sí [ ] No [ ] No aplica</w:t>
            </w:r>
          </w:p>
          <w:p w14:paraId="3FD197C5" w14:textId="77777777" w:rsidR="00A93980" w:rsidRPr="00F4340A" w:rsidRDefault="00A93980" w:rsidP="00A93980">
            <w:pPr>
              <w:pStyle w:val="Prrafodelista"/>
              <w:numPr>
                <w:ilvl w:val="0"/>
                <w:numId w:val="11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 xml:space="preserve">Consentimiento informado por escrito (18+ años): </w:t>
            </w:r>
          </w:p>
          <w:p w14:paraId="78B25A59" w14:textId="58B9DFC6" w:rsidR="00A93980" w:rsidRDefault="00A93980" w:rsidP="00A93980">
            <w:pPr>
              <w:pStyle w:val="Prrafodelista"/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[ ] Sí [ ] No [ ] No aplica</w:t>
            </w:r>
          </w:p>
          <w:p w14:paraId="144141A8" w14:textId="03E0F838" w:rsidR="00624EAD" w:rsidRPr="00624EAD" w:rsidRDefault="00624EAD">
            <w:pPr>
              <w:spacing w:after="0"/>
              <w:rPr>
                <w:lang w:val="es-MX"/>
              </w:rPr>
            </w:pPr>
          </w:p>
        </w:tc>
      </w:tr>
    </w:tbl>
    <w:p w14:paraId="01FD1ED9" w14:textId="77777777" w:rsidR="000202E4" w:rsidRPr="000202E4" w:rsidRDefault="000202E4" w:rsidP="000202E4">
      <w:pPr>
        <w:spacing w:line="276" w:lineRule="auto"/>
        <w:jc w:val="both"/>
        <w:rPr>
          <w:rFonts w:cs="Arial"/>
          <w:b/>
          <w:bCs/>
          <w:sz w:val="20"/>
          <w:szCs w:val="20"/>
          <w:lang w:val="es-ES"/>
        </w:rPr>
      </w:pPr>
    </w:p>
    <w:p w14:paraId="0AB526CB" w14:textId="5E446C57" w:rsidR="000202E4" w:rsidRDefault="000202E4" w:rsidP="000202E4">
      <w:pPr>
        <w:spacing w:line="276" w:lineRule="auto"/>
        <w:jc w:val="both"/>
        <w:rPr>
          <w:rFonts w:cs="Arial"/>
          <w:b/>
          <w:bCs/>
          <w:sz w:val="20"/>
          <w:szCs w:val="20"/>
          <w:lang w:val="es-ES"/>
        </w:rPr>
      </w:pPr>
      <w:r w:rsidRPr="000202E4">
        <w:rPr>
          <w:rFonts w:cs="Arial"/>
          <w:b/>
          <w:bCs/>
          <w:sz w:val="20"/>
          <w:szCs w:val="20"/>
          <w:lang w:val="es-ES"/>
        </w:rPr>
        <w:t>Las 3 firmas del CRC son requeridas. Ninguno de estos adultos puede ser el (la) Asesor(a), Científico(a) Calificado(a) o familiar (ej. madre, padre) del (de la) estudiante (conflicto de interés).</w:t>
      </w:r>
    </w:p>
    <w:p w14:paraId="6DC90011" w14:textId="77777777" w:rsidR="004651E0" w:rsidRPr="000202E4" w:rsidRDefault="004651E0" w:rsidP="000202E4">
      <w:pPr>
        <w:spacing w:line="276" w:lineRule="auto"/>
        <w:jc w:val="both"/>
        <w:rPr>
          <w:rFonts w:cs="Arial"/>
          <w:b/>
          <w:bCs/>
          <w:sz w:val="20"/>
          <w:szCs w:val="20"/>
          <w:lang w:val="es-ES"/>
        </w:rPr>
      </w:pPr>
    </w:p>
    <w:p w14:paraId="2DA2EA76" w14:textId="77777777" w:rsidR="004651E0" w:rsidRPr="00F4340A" w:rsidRDefault="004651E0" w:rsidP="004651E0">
      <w:pPr>
        <w:spacing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>Apruebo que he revisado el proyecto del estudiante, que las casillas de arriba han sido completadas para indicar la determinación del CRC y estoy de acuerdo con las decisiones marcadas.</w:t>
      </w:r>
    </w:p>
    <w:p w14:paraId="7F71E0C3" w14:textId="77777777" w:rsidR="00C50BA5" w:rsidRPr="00F4340A" w:rsidRDefault="00C50BA5" w:rsidP="00C50BA5">
      <w:pPr>
        <w:spacing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 xml:space="preserve">MIEMBRO 1                                                                                                                                                                                                </w:t>
      </w:r>
    </w:p>
    <w:p w14:paraId="4EC8887C" w14:textId="77777777" w:rsidR="00C50BA5" w:rsidRPr="00F4340A" w:rsidRDefault="00C50BA5" w:rsidP="00C50BA5">
      <w:pPr>
        <w:pStyle w:val="Prrafodelista"/>
        <w:numPr>
          <w:ilvl w:val="0"/>
          <w:numId w:val="12"/>
        </w:numPr>
        <w:spacing w:after="160"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>Nombre:</w:t>
      </w:r>
    </w:p>
    <w:p w14:paraId="7E28C965" w14:textId="77777777" w:rsidR="00C50BA5" w:rsidRPr="00F4340A" w:rsidRDefault="00C50BA5" w:rsidP="00C50BA5">
      <w:pPr>
        <w:pStyle w:val="Prrafodelista"/>
        <w:numPr>
          <w:ilvl w:val="0"/>
          <w:numId w:val="12"/>
        </w:numPr>
        <w:spacing w:after="160"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 xml:space="preserve">Grado académico:                </w:t>
      </w:r>
    </w:p>
    <w:p w14:paraId="7DC32B69" w14:textId="77777777" w:rsidR="00C50BA5" w:rsidRPr="00F4340A" w:rsidRDefault="00C50BA5" w:rsidP="00C50BA5">
      <w:pPr>
        <w:pStyle w:val="Prrafodelista"/>
        <w:numPr>
          <w:ilvl w:val="0"/>
          <w:numId w:val="12"/>
        </w:numPr>
        <w:spacing w:after="160"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>Fecha de aprobación (</w:t>
      </w:r>
      <w:proofErr w:type="spellStart"/>
      <w:r w:rsidRPr="00F4340A">
        <w:rPr>
          <w:rFonts w:cs="Arial"/>
          <w:sz w:val="20"/>
          <w:szCs w:val="20"/>
          <w:lang w:val="es-ES"/>
        </w:rPr>
        <w:t>dd</w:t>
      </w:r>
      <w:proofErr w:type="spellEnd"/>
      <w:r w:rsidRPr="00F4340A">
        <w:rPr>
          <w:rFonts w:cs="Arial"/>
          <w:sz w:val="20"/>
          <w:szCs w:val="20"/>
          <w:lang w:val="es-ES"/>
        </w:rPr>
        <w:t>/mm/</w:t>
      </w:r>
      <w:proofErr w:type="spellStart"/>
      <w:r w:rsidRPr="00F4340A">
        <w:rPr>
          <w:rFonts w:cs="Arial"/>
          <w:sz w:val="20"/>
          <w:szCs w:val="20"/>
          <w:lang w:val="es-ES"/>
        </w:rPr>
        <w:t>aaaa</w:t>
      </w:r>
      <w:proofErr w:type="spellEnd"/>
      <w:r w:rsidRPr="00F4340A">
        <w:rPr>
          <w:rFonts w:cs="Arial"/>
          <w:sz w:val="20"/>
          <w:szCs w:val="20"/>
          <w:lang w:val="es-ES"/>
        </w:rPr>
        <w:t xml:space="preserve">):                                             </w:t>
      </w:r>
    </w:p>
    <w:p w14:paraId="436567EF" w14:textId="77777777" w:rsidR="00C50BA5" w:rsidRPr="00F4340A" w:rsidRDefault="00C50BA5" w:rsidP="00C50BA5">
      <w:pPr>
        <w:pStyle w:val="Prrafodelista"/>
        <w:numPr>
          <w:ilvl w:val="0"/>
          <w:numId w:val="12"/>
        </w:numPr>
        <w:spacing w:after="160"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 xml:space="preserve">Firma: </w:t>
      </w:r>
    </w:p>
    <w:p w14:paraId="2451215B" w14:textId="77777777" w:rsidR="00C50BA5" w:rsidRPr="00F4340A" w:rsidRDefault="00C50BA5" w:rsidP="00C50BA5">
      <w:pPr>
        <w:spacing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 xml:space="preserve">MIEMBRO 2                                                                                                                                                                                               </w:t>
      </w:r>
    </w:p>
    <w:p w14:paraId="57795841" w14:textId="77777777" w:rsidR="00C50BA5" w:rsidRPr="00F4340A" w:rsidRDefault="00C50BA5" w:rsidP="00C50BA5">
      <w:pPr>
        <w:pStyle w:val="Prrafodelista"/>
        <w:numPr>
          <w:ilvl w:val="0"/>
          <w:numId w:val="13"/>
        </w:numPr>
        <w:spacing w:after="160"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>Nombre:</w:t>
      </w:r>
    </w:p>
    <w:p w14:paraId="653B984B" w14:textId="77777777" w:rsidR="00C50BA5" w:rsidRPr="00F4340A" w:rsidRDefault="00C50BA5" w:rsidP="00C50BA5">
      <w:pPr>
        <w:pStyle w:val="Prrafodelista"/>
        <w:numPr>
          <w:ilvl w:val="0"/>
          <w:numId w:val="13"/>
        </w:numPr>
        <w:spacing w:after="160"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 xml:space="preserve">Grado académico:                 </w:t>
      </w:r>
    </w:p>
    <w:p w14:paraId="3A4E578D" w14:textId="77777777" w:rsidR="00C50BA5" w:rsidRPr="00F4340A" w:rsidRDefault="00C50BA5" w:rsidP="00C50BA5">
      <w:pPr>
        <w:pStyle w:val="Prrafodelista"/>
        <w:numPr>
          <w:ilvl w:val="0"/>
          <w:numId w:val="13"/>
        </w:numPr>
        <w:spacing w:after="160"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>Fecha de aprobación (</w:t>
      </w:r>
      <w:proofErr w:type="spellStart"/>
      <w:r w:rsidRPr="00F4340A">
        <w:rPr>
          <w:rFonts w:cs="Arial"/>
          <w:sz w:val="20"/>
          <w:szCs w:val="20"/>
          <w:lang w:val="es-ES"/>
        </w:rPr>
        <w:t>dd</w:t>
      </w:r>
      <w:proofErr w:type="spellEnd"/>
      <w:r w:rsidRPr="00F4340A">
        <w:rPr>
          <w:rFonts w:cs="Arial"/>
          <w:sz w:val="20"/>
          <w:szCs w:val="20"/>
          <w:lang w:val="es-ES"/>
        </w:rPr>
        <w:t>/mm/</w:t>
      </w:r>
      <w:proofErr w:type="spellStart"/>
      <w:r w:rsidRPr="00F4340A">
        <w:rPr>
          <w:rFonts w:cs="Arial"/>
          <w:sz w:val="20"/>
          <w:szCs w:val="20"/>
          <w:lang w:val="es-ES"/>
        </w:rPr>
        <w:t>aaaa</w:t>
      </w:r>
      <w:proofErr w:type="spellEnd"/>
      <w:r w:rsidRPr="00F4340A">
        <w:rPr>
          <w:rFonts w:cs="Arial"/>
          <w:sz w:val="20"/>
          <w:szCs w:val="20"/>
          <w:lang w:val="es-ES"/>
        </w:rPr>
        <w:t xml:space="preserve">):                                             </w:t>
      </w:r>
    </w:p>
    <w:p w14:paraId="6A81A20C" w14:textId="77777777" w:rsidR="00C50BA5" w:rsidRPr="00F4340A" w:rsidRDefault="00C50BA5" w:rsidP="00C50BA5">
      <w:pPr>
        <w:pStyle w:val="Prrafodelista"/>
        <w:numPr>
          <w:ilvl w:val="0"/>
          <w:numId w:val="13"/>
        </w:numPr>
        <w:spacing w:after="160"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 xml:space="preserve">Firma: </w:t>
      </w:r>
    </w:p>
    <w:p w14:paraId="0A32A0CC" w14:textId="77777777" w:rsidR="00C50BA5" w:rsidRPr="00F4340A" w:rsidRDefault="00C50BA5" w:rsidP="00C50BA5">
      <w:pPr>
        <w:spacing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 xml:space="preserve">MIEMBRO 3                                                                                                                                                                                               </w:t>
      </w:r>
    </w:p>
    <w:p w14:paraId="534F5DF1" w14:textId="77777777" w:rsidR="00C50BA5" w:rsidRPr="00F4340A" w:rsidRDefault="00C50BA5" w:rsidP="00C50BA5">
      <w:pPr>
        <w:pStyle w:val="Prrafodelista"/>
        <w:numPr>
          <w:ilvl w:val="0"/>
          <w:numId w:val="14"/>
        </w:numPr>
        <w:spacing w:after="160"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>Nombre:</w:t>
      </w:r>
    </w:p>
    <w:p w14:paraId="26D3CA5B" w14:textId="77777777" w:rsidR="00C50BA5" w:rsidRPr="00F4340A" w:rsidRDefault="00C50BA5" w:rsidP="00C50BA5">
      <w:pPr>
        <w:pStyle w:val="Prrafodelista"/>
        <w:numPr>
          <w:ilvl w:val="0"/>
          <w:numId w:val="14"/>
        </w:numPr>
        <w:spacing w:after="160"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>Grado académico:</w:t>
      </w:r>
    </w:p>
    <w:p w14:paraId="2606DCCD" w14:textId="77777777" w:rsidR="00C50BA5" w:rsidRPr="00F4340A" w:rsidRDefault="00C50BA5" w:rsidP="00C50BA5">
      <w:pPr>
        <w:pStyle w:val="Prrafodelista"/>
        <w:numPr>
          <w:ilvl w:val="0"/>
          <w:numId w:val="14"/>
        </w:numPr>
        <w:spacing w:after="160"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>Fecha de aprobación (</w:t>
      </w:r>
      <w:proofErr w:type="spellStart"/>
      <w:r w:rsidRPr="00F4340A">
        <w:rPr>
          <w:rFonts w:cs="Arial"/>
          <w:sz w:val="20"/>
          <w:szCs w:val="20"/>
          <w:lang w:val="es-ES"/>
        </w:rPr>
        <w:t>dd</w:t>
      </w:r>
      <w:proofErr w:type="spellEnd"/>
      <w:r w:rsidRPr="00F4340A">
        <w:rPr>
          <w:rFonts w:cs="Arial"/>
          <w:sz w:val="20"/>
          <w:szCs w:val="20"/>
          <w:lang w:val="es-ES"/>
        </w:rPr>
        <w:t>/mm/</w:t>
      </w:r>
      <w:proofErr w:type="spellStart"/>
      <w:r w:rsidRPr="00F4340A">
        <w:rPr>
          <w:rFonts w:cs="Arial"/>
          <w:sz w:val="20"/>
          <w:szCs w:val="20"/>
          <w:lang w:val="es-ES"/>
        </w:rPr>
        <w:t>aaaa</w:t>
      </w:r>
      <w:proofErr w:type="spellEnd"/>
      <w:r w:rsidRPr="00F4340A">
        <w:rPr>
          <w:rFonts w:cs="Arial"/>
          <w:sz w:val="20"/>
          <w:szCs w:val="20"/>
          <w:lang w:val="es-ES"/>
        </w:rPr>
        <w:t xml:space="preserve">):                                             </w:t>
      </w:r>
    </w:p>
    <w:p w14:paraId="705172D8" w14:textId="77777777" w:rsidR="00C50BA5" w:rsidRPr="00F4340A" w:rsidRDefault="00C50BA5" w:rsidP="00C50BA5">
      <w:pPr>
        <w:pStyle w:val="Prrafodelista"/>
        <w:numPr>
          <w:ilvl w:val="0"/>
          <w:numId w:val="14"/>
        </w:numPr>
        <w:spacing w:after="160"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 xml:space="preserve">Firma: </w:t>
      </w:r>
    </w:p>
    <w:p w14:paraId="7FAFC885" w14:textId="77777777" w:rsidR="00C50BA5" w:rsidRPr="00F4340A" w:rsidRDefault="00C50BA5" w:rsidP="00C50BA5">
      <w:pPr>
        <w:spacing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lastRenderedPageBreak/>
        <w:t xml:space="preserve">MIEMBRO 4 (un(a) psicólogo(a), medico(a), trabajador(a) social certificado(a), profesional clínico, consejero(a) certificado(a), asistente de medico(a), o enfermero(a) registrado(a))                                                                                                                                                                                           </w:t>
      </w:r>
    </w:p>
    <w:p w14:paraId="421960BC" w14:textId="77777777" w:rsidR="00C50BA5" w:rsidRPr="00F4340A" w:rsidRDefault="00C50BA5" w:rsidP="00C50BA5">
      <w:pPr>
        <w:pStyle w:val="Prrafodelista"/>
        <w:numPr>
          <w:ilvl w:val="0"/>
          <w:numId w:val="14"/>
        </w:numPr>
        <w:spacing w:after="160"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>Nombre:</w:t>
      </w:r>
    </w:p>
    <w:p w14:paraId="62A0F019" w14:textId="77777777" w:rsidR="00C50BA5" w:rsidRPr="00F4340A" w:rsidRDefault="00C50BA5" w:rsidP="00C50BA5">
      <w:pPr>
        <w:pStyle w:val="Prrafodelista"/>
        <w:numPr>
          <w:ilvl w:val="0"/>
          <w:numId w:val="14"/>
        </w:numPr>
        <w:spacing w:after="160"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>Grado académico:</w:t>
      </w:r>
    </w:p>
    <w:p w14:paraId="5327ED2F" w14:textId="77777777" w:rsidR="00C50BA5" w:rsidRPr="00F4340A" w:rsidRDefault="00C50BA5" w:rsidP="00C50BA5">
      <w:pPr>
        <w:pStyle w:val="Prrafodelista"/>
        <w:numPr>
          <w:ilvl w:val="0"/>
          <w:numId w:val="14"/>
        </w:numPr>
        <w:spacing w:after="160"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>Fecha de aprobación (</w:t>
      </w:r>
      <w:proofErr w:type="spellStart"/>
      <w:r w:rsidRPr="00F4340A">
        <w:rPr>
          <w:rFonts w:cs="Arial"/>
          <w:sz w:val="20"/>
          <w:szCs w:val="20"/>
          <w:lang w:val="es-ES"/>
        </w:rPr>
        <w:t>dd</w:t>
      </w:r>
      <w:proofErr w:type="spellEnd"/>
      <w:r w:rsidRPr="00F4340A">
        <w:rPr>
          <w:rFonts w:cs="Arial"/>
          <w:sz w:val="20"/>
          <w:szCs w:val="20"/>
          <w:lang w:val="es-ES"/>
        </w:rPr>
        <w:t>/mm/</w:t>
      </w:r>
      <w:proofErr w:type="spellStart"/>
      <w:r w:rsidRPr="00F4340A">
        <w:rPr>
          <w:rFonts w:cs="Arial"/>
          <w:sz w:val="20"/>
          <w:szCs w:val="20"/>
          <w:lang w:val="es-ES"/>
        </w:rPr>
        <w:t>aaaa</w:t>
      </w:r>
      <w:proofErr w:type="spellEnd"/>
      <w:r w:rsidRPr="00F4340A">
        <w:rPr>
          <w:rFonts w:cs="Arial"/>
          <w:sz w:val="20"/>
          <w:szCs w:val="20"/>
          <w:lang w:val="es-ES"/>
        </w:rPr>
        <w:t xml:space="preserve">):                                             </w:t>
      </w:r>
    </w:p>
    <w:p w14:paraId="3DC318D0" w14:textId="77777777" w:rsidR="00C50BA5" w:rsidRPr="00F4340A" w:rsidRDefault="00C50BA5" w:rsidP="00C50BA5">
      <w:pPr>
        <w:pStyle w:val="Prrafodelista"/>
        <w:numPr>
          <w:ilvl w:val="0"/>
          <w:numId w:val="14"/>
        </w:numPr>
        <w:spacing w:after="160"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 xml:space="preserve">Firma: </w:t>
      </w:r>
    </w:p>
    <w:p w14:paraId="5732F117" w14:textId="00505171" w:rsidR="00455CF2" w:rsidRPr="004651E0" w:rsidRDefault="00455CF2">
      <w:pPr>
        <w:pStyle w:val="Ttulo1"/>
        <w:spacing w:before="100" w:after="40"/>
        <w:rPr>
          <w:lang w:val="es-ES"/>
        </w:rPr>
      </w:pPr>
    </w:p>
    <w:sectPr w:rsidR="00455CF2" w:rsidRPr="004651E0" w:rsidSect="00034616">
      <w:footerReference w:type="default" r:id="rId11"/>
      <w:pgSz w:w="12240" w:h="15840"/>
      <w:pgMar w:top="648" w:right="792" w:bottom="648" w:left="792" w:header="288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989C2A" w14:textId="77777777" w:rsidR="00A44EAC" w:rsidRDefault="00A44EAC">
      <w:pPr>
        <w:spacing w:after="0"/>
      </w:pPr>
      <w:r>
        <w:separator/>
      </w:r>
    </w:p>
  </w:endnote>
  <w:endnote w:type="continuationSeparator" w:id="0">
    <w:p w14:paraId="64F16D46" w14:textId="77777777" w:rsidR="00A44EAC" w:rsidRDefault="00A44EA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9AAB62" w14:textId="77777777" w:rsidR="00455CF2" w:rsidRPr="00AC7379" w:rsidRDefault="00000000">
    <w:pPr>
      <w:pStyle w:val="Piedepgina"/>
      <w:jc w:val="center"/>
      <w:rPr>
        <w:lang w:val="es-MX"/>
      </w:rPr>
    </w:pPr>
    <w:r w:rsidRPr="00AC7379">
      <w:rPr>
        <w:color w:val="6B7280"/>
        <w:sz w:val="14"/>
        <w:lang w:val="es-MX"/>
      </w:rPr>
      <w:t>FECI Chihuahua 2026 | Instituto de Innovación y Competitividad | Formato especial sujeto a revisión del Comité Organizador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BC3E7B" w14:textId="77777777" w:rsidR="00A44EAC" w:rsidRDefault="00A44EAC">
      <w:pPr>
        <w:spacing w:after="0"/>
      </w:pPr>
      <w:r>
        <w:separator/>
      </w:r>
    </w:p>
  </w:footnote>
  <w:footnote w:type="continuationSeparator" w:id="0">
    <w:p w14:paraId="739D645A" w14:textId="77777777" w:rsidR="00A44EAC" w:rsidRDefault="00A44EA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3CCF08D0"/>
    <w:multiLevelType w:val="hybridMultilevel"/>
    <w:tmpl w:val="8250DA8A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6EF4563"/>
    <w:multiLevelType w:val="hybridMultilevel"/>
    <w:tmpl w:val="5D64383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64B2930"/>
    <w:multiLevelType w:val="hybridMultilevel"/>
    <w:tmpl w:val="89502C7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C6A7834"/>
    <w:multiLevelType w:val="hybridMultilevel"/>
    <w:tmpl w:val="7894370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B960BA1"/>
    <w:multiLevelType w:val="hybridMultilevel"/>
    <w:tmpl w:val="B7A4C12A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25580615">
    <w:abstractNumId w:val="8"/>
  </w:num>
  <w:num w:numId="2" w16cid:durableId="1460421173">
    <w:abstractNumId w:val="6"/>
  </w:num>
  <w:num w:numId="3" w16cid:durableId="84345167">
    <w:abstractNumId w:val="5"/>
  </w:num>
  <w:num w:numId="4" w16cid:durableId="716129983">
    <w:abstractNumId w:val="4"/>
  </w:num>
  <w:num w:numId="5" w16cid:durableId="1288120400">
    <w:abstractNumId w:val="7"/>
  </w:num>
  <w:num w:numId="6" w16cid:durableId="1733770283">
    <w:abstractNumId w:val="3"/>
  </w:num>
  <w:num w:numId="7" w16cid:durableId="1979067353">
    <w:abstractNumId w:val="2"/>
  </w:num>
  <w:num w:numId="8" w16cid:durableId="235939254">
    <w:abstractNumId w:val="1"/>
  </w:num>
  <w:num w:numId="9" w16cid:durableId="541863195">
    <w:abstractNumId w:val="0"/>
  </w:num>
  <w:num w:numId="10" w16cid:durableId="2006202856">
    <w:abstractNumId w:val="13"/>
  </w:num>
  <w:num w:numId="11" w16cid:durableId="132527438">
    <w:abstractNumId w:val="9"/>
  </w:num>
  <w:num w:numId="12" w16cid:durableId="1890337089">
    <w:abstractNumId w:val="10"/>
  </w:num>
  <w:num w:numId="13" w16cid:durableId="472672244">
    <w:abstractNumId w:val="12"/>
  </w:num>
  <w:num w:numId="14" w16cid:durableId="12531949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11920"/>
    <w:rsid w:val="000202E4"/>
    <w:rsid w:val="00034616"/>
    <w:rsid w:val="0006063C"/>
    <w:rsid w:val="000A4925"/>
    <w:rsid w:val="001014F8"/>
    <w:rsid w:val="0015074B"/>
    <w:rsid w:val="0029639D"/>
    <w:rsid w:val="002F10A4"/>
    <w:rsid w:val="00326F90"/>
    <w:rsid w:val="00455CF2"/>
    <w:rsid w:val="004651E0"/>
    <w:rsid w:val="004B2BDA"/>
    <w:rsid w:val="004D49F5"/>
    <w:rsid w:val="004E1A8D"/>
    <w:rsid w:val="004F7695"/>
    <w:rsid w:val="00592898"/>
    <w:rsid w:val="00624EAD"/>
    <w:rsid w:val="007A3B3C"/>
    <w:rsid w:val="00876A6C"/>
    <w:rsid w:val="008F483A"/>
    <w:rsid w:val="009F4665"/>
    <w:rsid w:val="00A44EAC"/>
    <w:rsid w:val="00A93980"/>
    <w:rsid w:val="00AA1D8D"/>
    <w:rsid w:val="00AC7379"/>
    <w:rsid w:val="00AD36E5"/>
    <w:rsid w:val="00B47730"/>
    <w:rsid w:val="00C50BA5"/>
    <w:rsid w:val="00C54F61"/>
    <w:rsid w:val="00CB0664"/>
    <w:rsid w:val="00CC4407"/>
    <w:rsid w:val="00CD6AFE"/>
    <w:rsid w:val="00CE3C14"/>
    <w:rsid w:val="00D35E07"/>
    <w:rsid w:val="00DB1B83"/>
    <w:rsid w:val="00DC6BB7"/>
    <w:rsid w:val="00DD0C27"/>
    <w:rsid w:val="00FC48AA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4062061"/>
  <w14:defaultImageDpi w14:val="300"/>
  <w15:docId w15:val="{C4AD3390-3C44-4353-8EBA-4A2EDC949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  <w:pPr>
      <w:spacing w:after="60" w:line="240" w:lineRule="auto"/>
    </w:pPr>
    <w:rPr>
      <w:rFonts w:ascii="Arial" w:hAnsi="Arial"/>
      <w:color w:val="1F2937"/>
      <w:sz w:val="19"/>
    </w:rPr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120"/>
      <w:outlineLvl w:val="0"/>
    </w:pPr>
    <w:rPr>
      <w:rFonts w:asciiTheme="majorHAnsi" w:eastAsiaTheme="majorEastAsia" w:hAnsiTheme="majorHAnsi" w:cstheme="majorBidi"/>
      <w:b/>
      <w:bCs/>
      <w:color w:val="6A1B9A"/>
      <w:sz w:val="23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120"/>
      <w:outlineLvl w:val="1"/>
    </w:pPr>
    <w:rPr>
      <w:rFonts w:asciiTheme="majorHAnsi" w:eastAsiaTheme="majorEastAsia" w:hAnsiTheme="majorHAnsi" w:cstheme="majorBidi"/>
      <w:b/>
      <w:bCs/>
      <w:color w:val="0B4FA8"/>
      <w:sz w:val="21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before="120"/>
      <w:contextualSpacing/>
    </w:pPr>
    <w:rPr>
      <w:rFonts w:asciiTheme="majorHAnsi" w:eastAsiaTheme="majorEastAsia" w:hAnsiTheme="majorHAnsi" w:cstheme="majorBidi"/>
      <w:b/>
      <w:color w:val="6A1B9A"/>
      <w:spacing w:val="5"/>
      <w:kern w:val="28"/>
      <w:sz w:val="3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ormNote">
    <w:name w:val="Form Note"/>
    <w:pPr>
      <w:spacing w:after="60"/>
    </w:pPr>
    <w:rPr>
      <w:rFonts w:ascii="Arial" w:hAnsi="Arial"/>
      <w:color w:val="4B5563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804</Words>
  <Characters>4422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5216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Gabriela Miranda</cp:lastModifiedBy>
  <cp:revision>29</cp:revision>
  <dcterms:created xsi:type="dcterms:W3CDTF">2013-12-23T23:15:00Z</dcterms:created>
  <dcterms:modified xsi:type="dcterms:W3CDTF">2026-09-03T20:58:00Z</dcterms:modified>
  <cp:category/>
</cp:coreProperties>
</file>